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b/>
          <w:color w:val="1F4E79"/>
          <w:sz w:val="36"/>
        </w:rPr>
        <w:t>K-ArtSell Aegis</w:t>
      </w:r>
    </w:p>
    <w:p>
      <w:pPr>
        <w:pStyle w:val="Title"/>
        <w:jc w:val="center"/>
      </w:pPr>
      <w:r>
        <w:t>실행·검증 누적 통합 고도화 제안서 v12.3</w:t>
      </w:r>
    </w:p>
    <w:p>
      <w:pPr>
        <w:jc w:val="center"/>
      </w:pPr>
      <w:r>
        <w:rPr>
          <w:b/>
          <w:sz w:val="22"/>
        </w:rPr>
        <w:t>알고리즘 · 데이터 의미 버전 · SOLID/리팩터링 · BE/FE · 상세 WBS · .NET 10 기본 템플릿</w:t>
      </w:r>
    </w:p>
    <w:p>
      <w:pPr>
        <w:jc w:val="center"/>
      </w:pPr>
      <w:r>
        <w:rPr>
          <w:sz w:val="20"/>
        </w:rPr>
        <w:t>기준일 2026-08-02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2CC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문서 상태</w:t>
              <w:br/>
            </w:r>
            <w:r>
              <w:rPr>
                <w:rFonts w:ascii="NanumSquare" w:hAnsi="NanumSquare" w:eastAsia="NanumSquare"/>
                <w:sz w:val="19"/>
              </w:rPr>
              <w:t>IMPLEMENTATION_TEMPLATE / STATIC_VALIDATED / BUILD_AND_DB_REHEARSAL_REQUIRED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2F0D9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운영 경계</w:t>
              <w:br/>
            </w:r>
            <w:r>
              <w:rPr>
                <w:rFonts w:ascii="NanumSquare" w:hAnsi="NanumSquare" w:eastAsia="NanumSquare"/>
                <w:sz w:val="19"/>
              </w:rPr>
              <w:t>v10.0의 비회귀·고객보호·PIT·감사·재현성 원칙을 유지한다. 알고리즘은 연구후보이며 자동주문과 KIS 제출은 OFF다.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keepNext/>
      </w:pPr>
      <w:r>
        <w:t>0. 누적 비회귀와 기준선</w:t>
      </w:r>
    </w:p>
    <w:p>
      <w:r>
        <w:t>v12.3은 기존 자료를 대체하는 독립 요약본이 아니다. v10.0의 Baseline Preservation + Delta + Supersession + Traceability를 유지하며 v12.2의 유효 코드·문서·WBS를 보존하고 실행·검증 하드닝 Delta만 추가한다.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151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기준선</w:t>
            </w:r>
          </w:p>
        </w:tc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331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보존 범위</w:t>
            </w:r>
          </w:p>
        </w:tc>
        <w:tc>
          <w:tcPr>
            <w:tcW w:type="dxa" w:w="417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v12.3 처리</w:t>
            </w:r>
          </w:p>
        </w:tc>
      </w:tr>
      <w:tr>
        <w:tc>
          <w:tcPr>
            <w:tcW w:type="dxa" w:w="15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K-ArtSell 12.2</w:t>
            </w:r>
          </w:p>
        </w:tc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RETAINED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정량 감사·연구 코드·데이터 한계</w:t>
            </w:r>
          </w:p>
        </w:tc>
        <w:tc>
          <w:tcPr>
            <w:tcW w:type="dxa" w:w="417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정책 후보·Golden 근거; 생산 승격 단독근거 금지</w:t>
            </w:r>
          </w:p>
        </w:tc>
      </w:tr>
      <w:tr>
        <w:tc>
          <w:tcPr>
            <w:tcW w:type="dxa" w:w="15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v10.0</w:t>
            </w:r>
          </w:p>
        </w:tc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RETAINED</w:t>
            </w:r>
          </w:p>
        </w:tc>
        <w:tc>
          <w:tcPr>
            <w:tcW w:type="dxa" w:w="33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47개 장·26 Slice·16 Sprint·Gate·36개월 운영</w:t>
            </w:r>
          </w:p>
        </w:tc>
        <w:tc>
          <w:tcPr>
            <w:tcW w:type="dxa" w:w="417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최상위 안전·비회귀 기준</w:t>
            </w:r>
          </w:p>
        </w:tc>
      </w:tr>
      <w:tr>
        <w:tc>
          <w:tcPr>
            <w:tcW w:type="dxa" w:w="15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v11/v11.1</w:t>
            </w:r>
          </w:p>
        </w:tc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RETAINED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walking skeleton·보안·불변성 하드닝</w:t>
            </w:r>
          </w:p>
        </w:tc>
        <w:tc>
          <w:tcPr>
            <w:tcW w:type="dxa" w:w="417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유효 Delta 유지</w:t>
            </w:r>
          </w:p>
        </w:tc>
      </w:tr>
      <w:tr>
        <w:tc>
          <w:tcPr>
            <w:tcW w:type="dxa" w:w="15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v12.1</w:t>
            </w:r>
          </w:p>
        </w:tc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RETAINED</w:t>
            </w:r>
          </w:p>
        </w:tc>
        <w:tc>
          <w:tcPr>
            <w:tcW w:type="dxa" w:w="33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202 WBS·실행준비 템플릿</w:t>
            </w:r>
          </w:p>
        </w:tc>
        <w:tc>
          <w:tcPr>
            <w:tcW w:type="dxa" w:w="417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실행 계약 기준선</w:t>
            </w:r>
          </w:p>
        </w:tc>
      </w:tr>
      <w:tr>
        <w:tc>
          <w:tcPr>
            <w:tcW w:type="dxa" w:w="15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v12.2</w:t>
            </w:r>
          </w:p>
        </w:tc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IMPROVED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Lot/종목 비중 분리·정책 trace·231 WBS</w:t>
            </w:r>
          </w:p>
        </w:tc>
        <w:tc>
          <w:tcPr>
            <w:tcW w:type="dxa" w:w="417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의미 버전·계약 버전·결함교정 보강</w:t>
            </w:r>
          </w:p>
        </w:tc>
      </w:tr>
      <w:tr>
        <w:tc>
          <w:tcPr>
            <w:tcW w:type="dxa" w:w="15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v12.3</w:t>
            </w:r>
          </w:p>
        </w:tc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CURRENT</w:t>
            </w:r>
          </w:p>
        </w:tc>
        <w:tc>
          <w:tcPr>
            <w:tcW w:type="dxa" w:w="33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7개 첨부·250 WBS·40 기술부채</w:t>
            </w:r>
          </w:p>
        </w:tc>
        <w:tc>
          <w:tcPr>
            <w:tcW w:type="dxa" w:w="417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현재 패키지 Delta; 실빌드 전 생산 아님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2CC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충돌 해결</w:t>
              <w:br/>
            </w:r>
            <w:r>
              <w:rPr>
                <w:rFonts w:ascii="NanumSquare" w:hAnsi="NanumSquare" w:eastAsia="NanumSquare"/>
                <w:sz w:val="19"/>
              </w:rPr>
              <w:t>자동주문 OFF, 고객보호, PIT, 불변 Evidence, 감사, 재현성처럼 더 엄격한 통제가 우선한다. 자료로 판단할 수 없는 항목은 DECISION_REQUIRED로 차단하고 코드 기본값으로 추정하지 않는다.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1. 경영진 결론과 전략 우선순위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2F0D9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최종 결론</w:t>
              <w:br/>
            </w:r>
            <w:r>
              <w:rPr>
                <w:rFonts w:ascii="NanumSquare" w:hAnsi="NanumSquare" w:eastAsia="NanumSquare"/>
                <w:sz w:val="19"/>
              </w:rPr>
              <w:t>생산준비도는 화면 수가 아니라 Source/License → PIT/Revision/DQ → Evidence/VersionSet → Sell/Reentry → Recommendation → Maker-Checker → Publish → Outcome → Reconciliation/DR의 완결성으로 판단한다.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51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영역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v12.3 전략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과유불급 통제</w:t>
            </w:r>
          </w:p>
        </w:tc>
      </w:tr>
      <w:tr>
        <w:tc>
          <w:tcPr>
            <w:tcW w:type="dxa" w:w="15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제품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투자자문형 MVP→Shadow→Pilot 고정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자동주문·일임형 선구현 금지</w:t>
            </w:r>
          </w:p>
        </w:tc>
      </w:tr>
      <w:tr>
        <w:tc>
          <w:tcPr>
            <w:tcW w:type="dxa" w:w="15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알고리즘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정책 ID/우선순위/임계값을 버전 계약화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적중률 단독 최적화·무근거 임계값 변경 금지</w:t>
            </w:r>
          </w:p>
        </w:tc>
      </w:tr>
      <w:tr>
        <w:tc>
          <w:tcPr>
            <w:tcW w:type="dxa" w:w="15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데이터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Raw/PIT/DQ/Evidence/Ledger/Read Model + 의미버전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현재값 overwrite·legacy 비중 추정 금지</w:t>
            </w:r>
          </w:p>
        </w:tc>
      </w:tr>
      <w:tr>
        <w:tc>
          <w:tcPr>
            <w:tcW w:type="dxa" w:w="15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BE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서버 PIT Context·멱등 transaction·Outbox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클라이언트 Evidence 신뢰·God Service 금지</w:t>
            </w:r>
          </w:p>
        </w:tc>
      </w:tr>
      <w:tr>
        <w:tc>
          <w:tcPr>
            <w:tcW w:type="dxa" w:w="15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FE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Zod runtime contract·정책 trace 컴포넌트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DTO 복제·전역 Pinia 서버 캐시 금지</w:t>
            </w:r>
          </w:p>
        </w:tc>
      </w:tr>
      <w:tr>
        <w:tc>
          <w:tcPr>
            <w:tcW w:type="dxa" w:w="15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개발방식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dry-run scaffolder·Source/Assumption/Unknown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실행하지 않은 검증 PASS 주장 금지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keepNext/>
      </w:pPr>
      <w:r>
        <w:t>2. 첨부 소스 감사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403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첨부</w:t>
            </w:r>
          </w:p>
        </w:tc>
        <w:tc>
          <w:tcPr>
            <w:tcW w:type="dxa" w:w="93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용량</w:t>
            </w:r>
          </w:p>
        </w:tc>
        <w:tc>
          <w:tcPr>
            <w:tcW w:type="dxa" w:w="302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역할</w:t>
            </w:r>
          </w:p>
        </w:tc>
        <w:tc>
          <w:tcPr>
            <w:tcW w:type="dxa" w:w="208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처리</w:t>
            </w:r>
          </w:p>
        </w:tc>
      </w:tr>
      <w:tr>
        <w:tc>
          <w:tcPr>
            <w:tcW w:type="dxa" w:w="403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K-ArtSell_12_2_complete_package(1).zip</w:t>
            </w:r>
          </w:p>
        </w:tc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2.4 MB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연구 코드·CSV·정량 감사·구성안</w:t>
            </w:r>
          </w:p>
        </w:tc>
        <w:tc>
          <w:tcPr>
            <w:tcW w:type="dxa" w:w="20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</w:tr>
      <w:tr>
        <w:tc>
          <w:tcPr>
            <w:tcW w:type="dxa" w:w="403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K-ArtSell_퀀트투자자문_SI_본프로그램착수_누적고도화_통합실행기준서_v10.0(1).docx</w:t>
            </w:r>
          </w:p>
        </w:tc>
        <w:tc>
          <w:tcPr>
            <w:tcW w:type="dxa" w:w="9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0.4 MB</w:t>
            </w:r>
          </w:p>
        </w:tc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최상위 누적 실행기준서</w:t>
            </w:r>
          </w:p>
        </w:tc>
        <w:tc>
          <w:tcPr>
            <w:tcW w:type="dxa" w:w="208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</w:tr>
      <w:tr>
        <w:tc>
          <w:tcPr>
            <w:tcW w:type="dxa" w:w="403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KArtSell_v11_implementation_acceleration(1).zip</w:t>
            </w:r>
          </w:p>
        </w:tc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0.1 MB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초기 .NET/Vue walking skeleton</w:t>
            </w:r>
          </w:p>
        </w:tc>
        <w:tc>
          <w:tcPr>
            <w:tcW w:type="dxa" w:w="20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</w:tr>
      <w:tr>
        <w:tc>
          <w:tcPr>
            <w:tcW w:type="dxa" w:w="403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KArtSell_Aegis_v11_1_hardening(1).zip</w:t>
            </w:r>
          </w:p>
        </w:tc>
        <w:tc>
          <w:tcPr>
            <w:tcW w:type="dxa" w:w="9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0.1 MB</w:t>
            </w:r>
          </w:p>
        </w:tc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보안·불변성·기술부채 하드닝</w:t>
            </w:r>
          </w:p>
        </w:tc>
        <w:tc>
          <w:tcPr>
            <w:tcW w:type="dxa" w:w="208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</w:tr>
      <w:tr>
        <w:tc>
          <w:tcPr>
            <w:tcW w:type="dxa" w:w="403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KArtSell_Aegis_v12_1_execution_ready_complete(1).zip</w:t>
            </w:r>
          </w:p>
        </w:tc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26.9 MB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v12.1 실행준비 전체 패키지</w:t>
            </w:r>
          </w:p>
        </w:tc>
        <w:tc>
          <w:tcPr>
            <w:tcW w:type="dxa" w:w="20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</w:tr>
      <w:tr>
        <w:tc>
          <w:tcPr>
            <w:tcW w:type="dxa" w:w="403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K-ArtSell_Aegis_v12_1_실행준비_통합고도화_제안서(1).docx</w:t>
            </w:r>
          </w:p>
        </w:tc>
        <w:tc>
          <w:tcPr>
            <w:tcW w:type="dxa" w:w="9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0.1 MB</w:t>
            </w:r>
          </w:p>
        </w:tc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v12.1 실행준비 제안서</w:t>
            </w:r>
          </w:p>
        </w:tc>
        <w:tc>
          <w:tcPr>
            <w:tcW w:type="dxa" w:w="208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</w:tr>
      <w:tr>
        <w:tc>
          <w:tcPr>
            <w:tcW w:type="dxa" w:w="403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KArtSell_Aegis_v12_2_strategic_complete(1).zip</w:t>
            </w:r>
          </w:p>
        </w:tc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32.8 MB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v12.2 전략적 통합 고도화 기준선</w:t>
            </w:r>
          </w:p>
        </w:tc>
        <w:tc>
          <w:tcPr>
            <w:tcW w:type="dxa" w:w="20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IMPROVED_BY_V12_3</w:t>
            </w:r>
          </w:p>
        </w:tc>
      </w:tr>
    </w:tbl>
    <w:p>
      <w:pPr>
        <w:spacing w:after="20"/>
      </w:pPr>
    </w:p>
    <w:p>
      <w:r>
        <w:t>모든 첨부는 원본 바이트를 변경하지 않고 attachments/current_session에 보존하며 SHA-256은 01_SOURCE_COVERAGE_MATRIX.csv와 SOURCE_INDEX.json에서 검증한다.</w:t>
      </w:r>
    </w:p>
    <w:p>
      <w:pPr>
        <w:pStyle w:val="Heading1"/>
        <w:keepNext/>
      </w:pPr>
      <w:r>
        <w:t>3. SOLID·리팩터링·구조화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93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원칙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현장 적용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금지 패턴</w:t>
            </w:r>
          </w:p>
        </w:tc>
      </w:tr>
      <w:tr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SRP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Endpoint=HTTP, Application=유스케이스, Policy=결정, Adapter=I/O</w:t>
            </w:r>
          </w:p>
        </w:tc>
        <w:tc>
          <w:tcPr>
            <w:tcW w:type="dxa" w:w="38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God Service·Job 내부 정책</w:t>
            </w:r>
          </w:p>
        </w:tc>
      </w:tr>
      <w:tr>
        <w:tc>
          <w:tcPr>
            <w:tcW w:type="dxa" w:w="9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OCP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명시적 정책/DQ/Adapter registry와 contract test</w:t>
            </w:r>
          </w:p>
        </w:tc>
        <w:tc>
          <w:tcPr>
            <w:tcW w:type="dxa" w:w="388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reflection plugin framework</w:t>
            </w:r>
          </w:p>
        </w:tc>
      </w:tr>
      <w:tr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LSP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Adapter 교체 시 시점·단위·오류·멱등 계약 유지</w:t>
            </w:r>
          </w:p>
        </w:tc>
        <w:tc>
          <w:tcPr>
            <w:tcW w:type="dxa" w:w="38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mock 성공만으로 승인</w:t>
            </w:r>
          </w:p>
        </w:tc>
      </w:tr>
      <w:tr>
        <w:tc>
          <w:tcPr>
            <w:tcW w:type="dxa" w:w="9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ISP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IClock·ContextReader·SourceAdapter 등 좁은 Port</w:t>
            </w:r>
          </w:p>
        </w:tc>
        <w:tc>
          <w:tcPr>
            <w:tcW w:type="dxa" w:w="388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대형 범용 Service Interface</w:t>
            </w:r>
          </w:p>
        </w:tc>
      </w:tr>
      <w:tr>
        <w:tc>
          <w:tcPr>
            <w:tcW w:type="dxa" w:w="9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DIP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Domain은 FastEndpoints/Dapper/Npgsql/Hangfire를 모름</w:t>
            </w:r>
          </w:p>
        </w:tc>
        <w:tc>
          <w:tcPr>
            <w:tcW w:type="dxa" w:w="388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Infrastructure type 침투</w:t>
            </w:r>
          </w:p>
        </w:tc>
      </w:tr>
    </w:tbl>
    <w:p>
      <w:pPr>
        <w:spacing w:after="20"/>
      </w:pPr>
    </w:p>
    <w:p>
      <w:pPr>
        <w:pStyle w:val="ListBullet"/>
      </w:pPr>
      <w:r>
        <w:t>동작보존 리팩터링과 정책/수식 변경은 별도 PR로 분리한다.</w:t>
      </w:r>
    </w:p>
    <w:p>
      <w:pPr>
        <w:pStyle w:val="ListBullet"/>
      </w:pPr>
      <w:r>
        <w:t>Characterization/Golden test를 먼저 만들고 작은 단위로 변경한다.</w:t>
      </w:r>
    </w:p>
    <w:p>
      <w:pPr>
        <w:pStyle w:val="ListBullet"/>
      </w:pPr>
      <w:r>
        <w:t>중복은 의미와 변경축이 같을 때만 추상화하며, 단순 코드 모양 유사성으로 공통화하지 않는다.</w:t>
      </w:r>
    </w:p>
    <w:p>
      <w:pPr>
        <w:pStyle w:val="Heading1"/>
        <w:keepNext/>
      </w:pPr>
      <w:r>
        <w:t>4. 알고리즘 개선·보완·고도화</w:t>
      </w:r>
    </w:p>
    <w:p>
      <w:r>
        <w:t>고정 우선순위: HARD_IMPAIRMENT → PORTFOLIO_SURVIVAL → DYNAMIC_PROFIT_FLOOR → CONCENTRATION/LIQUIDITY → OPPORTUNITY_COST → REENTRY_OPTION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Policy</w:t>
            </w:r>
          </w:p>
        </w:tc>
        <w:tc>
          <w:tcPr>
            <w:tcW w:type="dxa" w:w="288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조건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행동</w:t>
            </w:r>
          </w:p>
        </w:tc>
        <w:tc>
          <w:tcPr>
            <w:tcW w:type="dxa" w:w="417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v12.3 불변조건</w:t>
            </w:r>
          </w:p>
        </w:tc>
      </w:tr>
      <w:tr>
        <w:tc>
          <w:tcPr>
            <w:tcW w:type="dxa" w:w="17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ALG-SELL-001</w:t>
            </w:r>
          </w:p>
        </w:tc>
        <w:tc>
          <w:tcPr>
            <w:tcW w:type="dxa" w:w="288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승인된 영구가치훼손</w:t>
            </w:r>
          </w:p>
        </w:tc>
        <w:tc>
          <w:tcPr>
            <w:tcW w:type="dxa" w:w="17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Lot 100% 매도</w:t>
            </w:r>
          </w:p>
        </w:tc>
        <w:tc>
          <w:tcPr>
            <w:tcW w:type="dxa" w:w="417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하위 상쇄 금지·자동재진입 금지; 80~100 심각도 매핑은 DEC-014</w:t>
            </w:r>
          </w:p>
        </w:tc>
      </w:tr>
      <w:tr>
        <w:tc>
          <w:tcPr>
            <w:tcW w:type="dxa" w:w="17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ALG-SELL-PORT-001</w:t>
            </w:r>
          </w:p>
        </w:tc>
        <w:tc>
          <w:tcPr>
            <w:tcW w:type="dxa" w:w="288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자본바닥/생존 위반</w:t>
            </w:r>
          </w:p>
        </w:tc>
        <w:tc>
          <w:tcPr>
            <w:tcW w:type="dxa" w:w="17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위험예산 비율 축소</w:t>
            </w:r>
          </w:p>
        </w:tc>
        <w:tc>
          <w:tcPr>
            <w:tcW w:type="dxa" w:w="417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Core 하회 가능; cooldown 우회는 DEC-013</w:t>
            </w:r>
          </w:p>
        </w:tc>
      </w:tr>
      <w:tr>
        <w:tc>
          <w:tcPr>
            <w:tcW w:type="dxa" w:w="17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ALG-SELL-002</w:t>
            </w:r>
          </w:p>
        </w:tc>
        <w:tc>
          <w:tcPr>
            <w:tcW w:type="dxa" w:w="288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보호선 1.5 ATR 이상 gap</w:t>
            </w:r>
          </w:p>
        </w:tc>
        <w:tc>
          <w:tcPr>
            <w:tcW w:type="dxa" w:w="17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Lot 40%</w:t>
            </w:r>
          </w:p>
        </w:tc>
        <w:tc>
          <w:tcPr>
            <w:tcW w:type="dxa" w:w="417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문서 30~50 범위·Core 보존</w:t>
            </w:r>
          </w:p>
        </w:tc>
      </w:tr>
      <w:tr>
        <w:tc>
          <w:tcPr>
            <w:tcW w:type="dxa" w:w="17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ALG-SELL-003</w:t>
            </w:r>
          </w:p>
        </w:tc>
        <w:tc>
          <w:tcPr>
            <w:tcW w:type="dxa" w:w="288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2개 종가 연속 이탈</w:t>
            </w:r>
          </w:p>
        </w:tc>
        <w:tc>
          <w:tcPr>
            <w:tcW w:type="dxa" w:w="17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Lot 20%</w:t>
            </w:r>
          </w:p>
        </w:tc>
        <w:tc>
          <w:tcPr>
            <w:tcW w:type="dxa" w:w="417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문서 15~25 범위·cooldown</w:t>
            </w:r>
          </w:p>
        </w:tc>
      </w:tr>
      <w:tr>
        <w:tc>
          <w:tcPr>
            <w:tcW w:type="dxa" w:w="17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ALG-SELL-004</w:t>
            </w:r>
          </w:p>
        </w:tc>
        <w:tc>
          <w:tcPr>
            <w:tcW w:type="dxa" w:w="288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집중/유동성 초과</w:t>
            </w:r>
          </w:p>
        </w:tc>
        <w:tc>
          <w:tcPr>
            <w:tcW w:type="dxa" w:w="17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승인 비율 축소</w:t>
            </w:r>
          </w:p>
        </w:tc>
        <w:tc>
          <w:tcPr>
            <w:tcW w:type="dxa" w:w="417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단일/섹터/클러스터/ADV 계약</w:t>
            </w:r>
          </w:p>
        </w:tc>
      </w:tr>
      <w:tr>
        <w:tc>
          <w:tcPr>
            <w:tcW w:type="dxa" w:w="17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ALG-SELL-005</w:t>
            </w:r>
          </w:p>
        </w:tc>
        <w:tc>
          <w:tcPr>
            <w:tcW w:type="dxa" w:w="288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비용후 우위 하단&gt;0 + 요청비율&gt;0</w:t>
            </w:r>
          </w:p>
        </w:tc>
        <w:tc>
          <w:tcPr>
            <w:tcW w:type="dxa" w:w="17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Lot 10~25%</w:t>
            </w:r>
          </w:p>
        </w:tc>
        <w:tc>
          <w:tcPr>
            <w:tcW w:type="dxa" w:w="417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5"/>
              </w:rPr>
              <w:t>요청 0을 10%로 보정하지 않고 BLOCKED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D9EAF7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핵심 수식</w:t>
              <w:br/>
            </w:r>
            <w:r>
              <w:rPr>
                <w:rFonts w:ascii="NanumSquare" w:hAnsi="NanumSquare" w:eastAsia="NanumSquare"/>
                <w:sz w:val="19"/>
              </w:rPr>
              <w:t>TargetSecurityPortfolioWeightAfter = CurrentSecurityPortfolioWeight - CurrentLotPortfolioWeight × SellRatioOfLot</w:t>
            </w:r>
          </w:p>
        </w:tc>
      </w:tr>
    </w:tbl>
    <w:p>
      <w:pPr>
        <w:spacing w:after="20"/>
      </w:pPr>
    </w:p>
    <w:p>
      <w:pPr>
        <w:pStyle w:val="ListBullet"/>
      </w:pPr>
      <w:r>
        <w:t>재진입은 비가치훼손 매도의 일부 계약이다: 최소 10거래일, 상승 SMA50, 직전 20일 고점, 단계 간 10거래일, 126거래일 만료, 새 CycleId/Lot.</w:t>
      </w:r>
    </w:p>
    <w:p>
      <w:pPr>
        <w:pStyle w:val="ListBullet"/>
      </w:pPr>
      <w:r>
        <w:t>Policy trace는 Applied/Blocked/NotApplicable과 요청·적용 비율, Core clamp를 우선순위대로 보존한다.</w:t>
      </w:r>
    </w:p>
    <w:p>
      <w:pPr>
        <w:pStyle w:val="Heading1"/>
        <w:keepNext/>
      </w:pPr>
      <w:r>
        <w:t>5. 데이터 정합성·정규화·역정규화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79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내용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불변조건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L0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Source catalog/license/SLA/schema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승인 없는 source 사용 금지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L1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Raw payload/hash/event/published/ingested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append-only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L2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Canonical PIT price/CA/fundamental/cost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revision·valid time·tradable session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L3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DQ/quarantine/lineage/dataset manifest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격리 데이터 추천 금지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L4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Feature/Forecast/Risk/Evidence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Dataset/Model/Config/Code SHA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L5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Ledger/Decision/Review/Publish/Outcome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append/reversal/correction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L6</w:t>
            </w:r>
          </w:p>
        </w:tc>
        <w:tc>
          <w:tcPr>
            <w:tcW w:type="dxa" w:w="432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Read Model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Owner/Version/Watermark/Rebuild/Staleness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L7</w:t>
            </w:r>
          </w:p>
        </w:tc>
        <w:tc>
          <w:tcPr>
            <w:tcW w:type="dxa" w:w="432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Backtest/ModelCard/Release artifact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artifact hash·환경 manifest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CE4D6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v12.3 의미 버전</w:t>
              <w:br/>
            </w:r>
            <w:r>
              <w:rPr>
                <w:rFonts w:ascii="NanumSquare" w:hAnsi="NanumSquare" w:eastAsia="NanumSquare"/>
                <w:sz w:val="19"/>
              </w:rPr>
              <w:t>weight_semantics_version=1은 legacy ambiguous backfill이다. 결정 Context Reader는 version=2만 허용하며, 과거 행은 종목 비중과 Lot 비중을 같다고 추정하지 않고 재구축한다.</w:t>
            </w:r>
          </w:p>
        </w:tc>
      </w:tr>
    </w:tbl>
    <w:p>
      <w:pPr>
        <w:spacing w:after="20"/>
      </w:pPr>
    </w:p>
    <w:p>
      <w:pPr>
        <w:pStyle w:val="ListBullet"/>
      </w:pPr>
      <w:r>
        <w:t>원장·현금·PositionLot·Fill은 3NF와 unique source key를 사용한다.</w:t>
      </w:r>
    </w:p>
    <w:p>
      <w:pPr>
        <w:pStyle w:val="ListBullet"/>
      </w:pPr>
      <w:r>
        <w:t>Fee/Tax/FX는 valid_from/to로 버전 관리하며 current flag 하나에 의존하지 않는다.</w:t>
      </w:r>
    </w:p>
    <w:p>
      <w:pPr>
        <w:pStyle w:val="ListBullet"/>
      </w:pPr>
      <w:r>
        <w:t>역정규화는 Read Model에만 허용하고 ProjectionVersion·Watermark·Rebuild·stale 표시를 둔다.</w:t>
      </w:r>
    </w:p>
    <w:p>
      <w:pPr>
        <w:pStyle w:val="Heading1"/>
        <w:keepNext/>
      </w:pPr>
      <w:r>
        <w:t>6. Backend·Frontend·Hangfire 표준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74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Done 증거</w:t>
            </w:r>
          </w:p>
        </w:tc>
      </w:tr>
      <w:tr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Endpoint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Auth/권한/Header/Validator/ProblemDetails</w:t>
            </w:r>
          </w:p>
        </w:tc>
        <w:tc>
          <w:tcPr>
            <w:tcW w:type="dxa" w:w="37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401/403/409/422·correlation</w:t>
            </w:r>
          </w:p>
        </w:tc>
      </w:tr>
      <w:tr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Application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멱등·transaction·server PIT context·orchestration</w:t>
            </w:r>
          </w:p>
        </w:tc>
        <w:tc>
          <w:tcPr>
            <w:tcW w:type="dxa" w:w="374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동일 key side effect 0</w:t>
            </w:r>
          </w:p>
        </w:tc>
      </w:tr>
      <w:tr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Domain Policy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순수 결정·우선순위·상태전이</w:t>
            </w:r>
          </w:p>
        </w:tc>
        <w:tc>
          <w:tcPr>
            <w:tcW w:type="dxa" w:w="37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Golden/boundary/monotonic/invariant</w:t>
            </w:r>
          </w:p>
        </w:tc>
      </w:tr>
      <w:tr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Infrastructure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Dapper SQL·PIT read·Adapter</w:t>
            </w:r>
          </w:p>
        </w:tc>
        <w:tc>
          <w:tcPr>
            <w:tcW w:type="dxa" w:w="374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PostgreSQL integration/contract</w:t>
            </w:r>
          </w:p>
        </w:tc>
      </w:tr>
      <w:tr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Outbox/Inbox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동일 transaction·lease·dead-letter·replay</w:t>
            </w:r>
          </w:p>
        </w:tc>
        <w:tc>
          <w:tcPr>
            <w:tcW w:type="dxa" w:w="37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crash/retry/replay evidence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58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FE 상태</w:t>
            </w:r>
          </w:p>
        </w:tc>
        <w:tc>
          <w:tcPr>
            <w:tcW w:type="dxa" w:w="216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소유</w:t>
            </w:r>
          </w:p>
        </w:tc>
        <w:tc>
          <w:tcPr>
            <w:tcW w:type="dxa" w:w="604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표준</w:t>
            </w:r>
          </w:p>
        </w:tc>
      </w:tr>
      <w:tr>
        <w:tc>
          <w:tcPr>
            <w:tcW w:type="dxa" w:w="158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Server state</w:t>
            </w:r>
          </w:p>
        </w:tc>
        <w:tc>
          <w:tcPr>
            <w:tcW w:type="dxa" w:w="216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TanStack Query</w:t>
            </w:r>
          </w:p>
        </w:tc>
        <w:tc>
          <w:tcPr>
            <w:tcW w:type="dxa" w:w="604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query key/stale/invalidate/retry</w:t>
            </w:r>
          </w:p>
        </w:tc>
      </w:tr>
      <w:tr>
        <w:tc>
          <w:tcPr>
            <w:tcW w:type="dxa" w:w="158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Session/Role/UI</w:t>
            </w:r>
          </w:p>
        </w:tc>
        <w:tc>
          <w:tcPr>
            <w:tcW w:type="dxa" w:w="216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Pinia</w:t>
            </w:r>
          </w:p>
        </w:tc>
        <w:tc>
          <w:tcPr>
            <w:tcW w:type="dxa" w:w="604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도메인 서버 캐시 금지</w:t>
            </w:r>
          </w:p>
        </w:tc>
      </w:tr>
      <w:tr>
        <w:tc>
          <w:tcPr>
            <w:tcW w:type="dxa" w:w="158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Form/API</w:t>
            </w:r>
          </w:p>
        </w:tc>
        <w:tc>
          <w:tcPr>
            <w:tcW w:type="dxa" w:w="216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vee-validate+Zod</w:t>
            </w:r>
          </w:p>
        </w:tc>
        <w:tc>
          <w:tcPr>
            <w:tcW w:type="dxa" w:w="604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request/response runtime validation</w:t>
            </w:r>
          </w:p>
        </w:tc>
      </w:tr>
      <w:tr>
        <w:tc>
          <w:tcPr>
            <w:tcW w:type="dxa" w:w="158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URL</w:t>
            </w:r>
          </w:p>
        </w:tc>
        <w:tc>
          <w:tcPr>
            <w:tcW w:type="dxa" w:w="216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vue-router</w:t>
            </w:r>
          </w:p>
        </w:tc>
        <w:tc>
          <w:tcPr>
            <w:tcW w:type="dxa" w:w="604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재현 가능한 deep link</w:t>
            </w:r>
          </w:p>
        </w:tc>
      </w:tr>
      <w:tr>
        <w:tc>
          <w:tcPr>
            <w:tcW w:type="dxa" w:w="158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대량 목록</w:t>
            </w:r>
          </w:p>
        </w:tc>
        <w:tc>
          <w:tcPr>
            <w:tcW w:type="dxa" w:w="216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AG Grid</w:t>
            </w:r>
          </w:p>
        </w:tc>
        <w:tc>
          <w:tcPr>
            <w:tcW w:type="dxa" w:w="604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운영 대량 목록에 한정</w:t>
            </w:r>
          </w:p>
        </w:tc>
      </w:tr>
      <w:tr>
        <w:tc>
          <w:tcPr>
            <w:tcW w:type="dxa" w:w="158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정책 설명</w:t>
            </w:r>
          </w:p>
        </w:tc>
        <w:tc>
          <w:tcPr>
            <w:tcW w:type="dxa" w:w="216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PolicyTracePanel</w:t>
            </w:r>
          </w:p>
        </w:tc>
        <w:tc>
          <w:tcPr>
            <w:tcW w:type="dxa" w:w="604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priority/disposition/ratio/core clamp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프로세스 단순화와 바이브코딩 통제</w:t>
      </w:r>
    </w:p>
    <w:p>
      <w:r>
        <w:t>Idea → Decision Required 해소 → Slice Ready → Walking Skeleton → Contract/Golden → Implement → Review → Release Evidence → Observe → Debt/Outcome</w:t>
      </w:r>
    </w:p>
    <w:p>
      <w:pPr>
        <w:pStyle w:val="ListBullet"/>
      </w:pPr>
      <w:r>
        <w:t>scaffold_slice.py는 dry-run 기본이며 기존 파일 overwrite를 거부한다.</w:t>
      </w:r>
    </w:p>
    <w:p>
      <w:pPr>
        <w:pStyle w:val="ListBullet"/>
      </w:pPr>
      <w:r>
        <w:t>생성물은 SCAFFOLD_ONLY다. Request/Response/Zod/SQL/권한/수용기준 승인 전 route를 활성화하지 않는다.</w:t>
      </w:r>
    </w:p>
    <w:p>
      <w:pPr>
        <w:pStyle w:val="ListBullet"/>
      </w:pPr>
      <w:r>
        <w:t>새 library·pattern·table·threshold·index는 ADR/Decision 없이 도입하지 않는다.</w:t>
      </w:r>
    </w:p>
    <w:p>
      <w:r>
        <w:br w:type="page"/>
      </w:r>
    </w:p>
    <w:p>
      <w:pPr>
        <w:pStyle w:val="Heading1"/>
        <w:keepNext/>
      </w:pPr>
      <w:r>
        <w:t>8. 26개 Vertical Slice와 상세 WBS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2F0D9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WBS 규모</w:t>
              <w:br/>
            </w:r>
            <w:r>
              <w:rPr>
                <w:rFonts w:ascii="NanumSquare" w:hAnsi="NanumSquare" w:eastAsia="NanumSquare"/>
                <w:sz w:val="19"/>
              </w:rPr>
              <w:t>총 250개 작업 · 26개 Vertical Slice · 16개 Sprint/32주 · 신규 v12.3 하드닝 19개 작업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구간</w:t>
            </w:r>
          </w:p>
        </w:tc>
        <w:tc>
          <w:tcPr>
            <w:tcW w:type="dxa" w:w="691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핵심 Slice/작업</w:t>
            </w:r>
          </w:p>
        </w:tc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Gate</w:t>
            </w:r>
          </w:p>
        </w:tc>
      </w:tr>
      <w:tr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S0~S3</w:t>
            </w:r>
          </w:p>
        </w:tc>
        <w:tc>
          <w:tcPr>
            <w:tcW w:type="dxa" w:w="69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Platform·IAM·SecurityMaster·PIT·CA·Fee/Tax/FX·Ledger</w:t>
            </w:r>
          </w:p>
        </w:tc>
        <w:tc>
          <w:tcPr>
            <w:tcW w:type="dxa" w:w="201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G0/G1</w:t>
            </w:r>
          </w:p>
        </w:tc>
      </w:tr>
      <w:tr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S4~S5</w:t>
            </w:r>
          </w:p>
        </w:tc>
        <w:tc>
          <w:tcPr>
            <w:tcW w:type="dxa" w:w="69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Evidence·Sell·Reentry·Frozen Backtest</w:t>
            </w:r>
          </w:p>
        </w:tc>
        <w:tc>
          <w:tcPr>
            <w:tcW w:type="dxa" w:w="201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G2-A/G2</w:t>
            </w:r>
          </w:p>
        </w:tc>
      </w:tr>
      <w:tr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S6~S8</w:t>
            </w:r>
          </w:p>
        </w:tc>
        <w:tc>
          <w:tcPr>
            <w:tcW w:type="dxa" w:w="69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IPS·Recommendation·Review·Publish·Outcome</w:t>
            </w:r>
          </w:p>
        </w:tc>
        <w:tc>
          <w:tcPr>
            <w:tcW w:type="dxa" w:w="201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MVP/G3</w:t>
            </w:r>
          </w:p>
        </w:tc>
      </w:tr>
      <w:tr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S9~S10</w:t>
            </w:r>
          </w:p>
        </w:tc>
        <w:tc>
          <w:tcPr>
            <w:tcW w:type="dxa" w:w="69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Risk·Rebalance·Buy·Replacement</w:t>
            </w:r>
          </w:p>
        </w:tc>
        <w:tc>
          <w:tcPr>
            <w:tcW w:type="dxa" w:w="201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Portfolio Gate</w:t>
            </w:r>
          </w:p>
        </w:tc>
      </w:tr>
      <w:tr>
        <w:tc>
          <w:tcPr>
            <w:tcW w:type="dxa" w:w="144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S11~S13</w:t>
            </w:r>
          </w:p>
        </w:tc>
        <w:tc>
          <w:tcPr>
            <w:tcW w:type="dxa" w:w="691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Model promotion·Report·Reconcile·Audit/Kill</w:t>
            </w:r>
          </w:p>
        </w:tc>
        <w:tc>
          <w:tcPr>
            <w:tcW w:type="dxa" w:w="201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G4/G5</w:t>
            </w:r>
          </w:p>
        </w:tc>
      </w:tr>
      <w:tr>
        <w:tc>
          <w:tcPr>
            <w:tcW w:type="dxa" w:w="144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S14~S15</w:t>
            </w:r>
          </w:p>
        </w:tc>
        <w:tc>
          <w:tcPr>
            <w:tcW w:type="dxa" w:w="691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Capacity·Cutover·Release Evidence</w:t>
            </w:r>
          </w:p>
        </w:tc>
        <w:tc>
          <w:tcPr>
            <w:tcW w:type="dxa" w:w="201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G6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t>v12.3 P0 대표 작업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129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WBS</w:t>
            </w:r>
          </w:p>
        </w:tc>
        <w:tc>
          <w:tcPr>
            <w:tcW w:type="dxa" w:w="345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작업</w:t>
            </w:r>
          </w:p>
        </w:tc>
        <w:tc>
          <w:tcPr>
            <w:tcW w:type="dxa" w:w="489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완료 증거</w:t>
            </w:r>
          </w:p>
        </w:tc>
        <w:tc>
          <w:tcPr>
            <w:tcW w:type="dxa" w:w="79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Gate</w:t>
            </w:r>
          </w:p>
        </w:tc>
      </w:tr>
      <w:tr>
        <w:tc>
          <w:tcPr>
            <w:tcW w:type="dxa" w:w="12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AEG-X-031</w:t>
            </w:r>
          </w:p>
        </w:tc>
        <w:tc>
          <w:tcPr>
            <w:tcW w:type="dxa" w:w="345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Rebuild seven-file current-session source coverage</w:t>
            </w:r>
          </w:p>
        </w:tc>
        <w:tc>
          <w:tcPr>
            <w:tcW w:type="dxa" w:w="48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7개 첨부 원본·크기·SHA-256·역할이 패키지와 1:1 일치</w:t>
            </w:r>
          </w:p>
        </w:tc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G0</w:t>
            </w:r>
          </w:p>
        </w:tc>
      </w:tr>
      <w:tr>
        <w:tc>
          <w:tcPr>
            <w:tcW w:type="dxa" w:w="12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AEG-X-032</w:t>
            </w:r>
          </w:p>
        </w:tc>
        <w:tc>
          <w:tcPr>
            <w:tcW w:type="dxa" w:w="345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Correct stale CI validator and duplicate YAML key</w:t>
            </w:r>
          </w:p>
        </w:tc>
        <w:tc>
          <w:tcPr>
            <w:tcW w:type="dxa" w:w="48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validate_v123 실행, 중복 working-directory 0, static/scaffold tests 연결</w:t>
            </w:r>
          </w:p>
        </w:tc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G0</w:t>
            </w:r>
          </w:p>
        </w:tc>
      </w:tr>
      <w:tr>
        <w:tc>
          <w:tcPr>
            <w:tcW w:type="dxa" w:w="12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AEG-X-034</w:t>
            </w:r>
          </w:p>
        </w:tc>
        <w:tc>
          <w:tcPr>
            <w:tcW w:type="dxa" w:w="345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Create machine-readable policy/event/metric contract registry</w:t>
            </w:r>
          </w:p>
        </w:tc>
        <w:tc>
          <w:tcPr>
            <w:tcW w:type="dxa" w:w="48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JSON parse, C# 상수 교차검증, 이벤트 schema v2, metric definition version</w:t>
            </w:r>
          </w:p>
        </w:tc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G2-A</w:t>
            </w:r>
          </w:p>
        </w:tc>
      </w:tr>
      <w:tr>
        <w:tc>
          <w:tcPr>
            <w:tcW w:type="dxa" w:w="12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AEG-X-035</w:t>
            </w:r>
          </w:p>
        </w:tc>
        <w:tc>
          <w:tcPr>
            <w:tcW w:type="dxa" w:w="345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Extend static validator for semantic version and contract drift</w:t>
            </w:r>
          </w:p>
        </w:tc>
        <w:tc>
          <w:tcPr>
            <w:tcW w:type="dxa" w:w="48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WBS 250, 7첨부, 0015, registry, context filter, CI key 검사 통과</w:t>
            </w:r>
          </w:p>
        </w:tc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G0</w:t>
            </w:r>
          </w:p>
        </w:tc>
      </w:tr>
      <w:tr>
        <w:tc>
          <w:tcPr>
            <w:tcW w:type="dxa" w:w="12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AEG-VS-10-08</w:t>
            </w:r>
          </w:p>
        </w:tc>
        <w:tc>
          <w:tcPr>
            <w:tcW w:type="dxa" w:w="345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Centralize approved sell policy constants</w:t>
            </w:r>
          </w:p>
        </w:tc>
        <w:tc>
          <w:tcPr>
            <w:tcW w:type="dxa" w:w="48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정책 ID·우선순위·임계값 중복 제거 및 JSON registry와 일치</w:t>
            </w:r>
          </w:p>
        </w:tc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G2-A</w:t>
            </w:r>
          </w:p>
        </w:tc>
      </w:tr>
      <w:tr>
        <w:tc>
          <w:tcPr>
            <w:tcW w:type="dxa" w:w="12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AEG-VS-10-09</w:t>
            </w:r>
          </w:p>
        </w:tc>
        <w:tc>
          <w:tcPr>
            <w:tcW w:type="dxa" w:w="345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Fix positive-edge zero-ratio opportunity sell defect</w:t>
            </w:r>
          </w:p>
        </w:tc>
        <w:tc>
          <w:tcPr>
            <w:tcW w:type="dxa" w:w="48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edge&gt;0·ratio=0에서 HOLD, trace=BLOCKED, 자동 10% 매도 0</w:t>
            </w:r>
          </w:p>
        </w:tc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G2-A</w:t>
            </w:r>
          </w:p>
        </w:tc>
      </w:tr>
      <w:tr>
        <w:tc>
          <w:tcPr>
            <w:tcW w:type="dxa" w:w="12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AEG-VS-10-10</w:t>
            </w:r>
          </w:p>
        </w:tc>
        <w:tc>
          <w:tcPr>
            <w:tcW w:type="dxa" w:w="345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Version lot/security weight semantics and block legacy contexts</w:t>
            </w:r>
          </w:p>
        </w:tc>
        <w:tc>
          <w:tcPr>
            <w:tcW w:type="dxa" w:w="48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weight_semantics_version=2만 결정 입력 사용; legacy backfill 추정 사용 0</w:t>
            </w:r>
          </w:p>
        </w:tc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G2-A</w:t>
            </w:r>
          </w:p>
        </w:tc>
      </w:tr>
      <w:tr>
        <w:tc>
          <w:tcPr>
            <w:tcW w:type="dxa" w:w="12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AEG-VS-10-11</w:t>
            </w:r>
          </w:p>
        </w:tc>
        <w:tc>
          <w:tcPr>
            <w:tcW w:type="dxa" w:w="345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Persist decision and policy-trace contract versions</w:t>
            </w:r>
          </w:p>
        </w:tc>
        <w:tc>
          <w:tcPr>
            <w:tcW w:type="dxa" w:w="48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decision_contract_version과 policy_trace_schema_version이 DB/API/event/hash에 포함</w:t>
            </w:r>
          </w:p>
        </w:tc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G2-A</w:t>
            </w:r>
          </w:p>
        </w:tc>
      </w:tr>
      <w:tr>
        <w:tc>
          <w:tcPr>
            <w:tcW w:type="dxa" w:w="12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AEG-VS-18-08</w:t>
            </w:r>
          </w:p>
        </w:tc>
        <w:tc>
          <w:tcPr>
            <w:tcW w:type="dxa" w:w="345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Version false-exit and reentry metric definitions</w:t>
            </w:r>
          </w:p>
        </w:tc>
        <w:tc>
          <w:tcPr>
            <w:tcW w:type="dxa" w:w="489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분모/분자/평가창/집계/정의버전 명시, 연 2% 목표와 직접비교 금지</w:t>
            </w:r>
          </w:p>
        </w:tc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G3</w:t>
            </w:r>
          </w:p>
        </w:tc>
      </w:tr>
      <w:tr>
        <w:tc>
          <w:tcPr>
            <w:tcW w:type="dxa" w:w="12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AEG-X-043</w:t>
            </w:r>
          </w:p>
        </w:tc>
        <w:tc>
          <w:tcPr>
            <w:tcW w:type="dxa" w:w="345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Assemble v12.3 release evidence and checksum manifest</w:t>
            </w:r>
          </w:p>
        </w:tc>
        <w:tc>
          <w:tcPr>
            <w:tcW w:type="dxa" w:w="489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실행/미실행을 구분하고 패키지 전 파일 hash·첨부 hash가 일치</w:t>
            </w:r>
          </w:p>
        </w:tc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G6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기술부채 상환 체계</w:t>
      </w:r>
    </w:p>
    <w:p>
      <w:r>
        <w:t>총 40건: P0 18건, P1 20건, P2 2건 / OPEN 25, IN_PROGRESS 9, MITIGATED 6.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79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ID</w:t>
            </w:r>
          </w:p>
        </w:tc>
        <w:tc>
          <w:tcPr>
            <w:tcW w:type="dxa" w:w="360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부채</w:t>
            </w:r>
          </w:p>
        </w:tc>
        <w:tc>
          <w:tcPr>
            <w:tcW w:type="dxa" w:w="53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상환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상태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TD-001</w:t>
            </w:r>
          </w:p>
        </w:tc>
        <w:tc>
          <w:tcPr>
            <w:tcW w:type="dxa" w:w="360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도구체인 실빌드 미검증</w:t>
            </w:r>
          </w:p>
        </w:tc>
        <w:tc>
          <w:tcPr>
            <w:tcW w:type="dxa" w:w="53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승인 .NET 10 runner에서 restore/build/test</w:t>
            </w:r>
          </w:p>
        </w:tc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OPEN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TD-002</w:t>
            </w:r>
          </w:p>
        </w:tc>
        <w:tc>
          <w:tcPr>
            <w:tcW w:type="dxa" w:w="360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pnpm-lock.yaml 부재</w:t>
            </w:r>
          </w:p>
        </w:tc>
        <w:tc>
          <w:tcPr>
            <w:tcW w:type="dxa" w:w="53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승인 네트워크에서 pnpm install 후 lock review/commit</w:t>
            </w:r>
          </w:p>
        </w:tc>
        <w:tc>
          <w:tcPr>
            <w:tcW w:type="dxa" w:w="115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OPEN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TD-003</w:t>
            </w:r>
          </w:p>
        </w:tc>
        <w:tc>
          <w:tcPr>
            <w:tcW w:type="dxa" w:w="360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PostgreSQL migration rehearsal 미실행</w:t>
            </w:r>
          </w:p>
        </w:tc>
        <w:tc>
          <w:tcPr>
            <w:tcW w:type="dxa" w:w="53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PostgreSQL 승인 버전 4시나리오 자동화</w:t>
            </w:r>
          </w:p>
        </w:tc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OPEN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TD-034</w:t>
            </w:r>
          </w:p>
        </w:tc>
        <w:tc>
          <w:tcPr>
            <w:tcW w:type="dxa" w:w="360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v12.2 legacy weight backfill could be treated as explicit lot semantics</w:t>
            </w:r>
          </w:p>
        </w:tc>
        <w:tc>
          <w:tcPr>
            <w:tcW w:type="dxa" w:w="53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MIG-0015 semantics version; reader accepts version 2 only; rebuild required</w:t>
            </w:r>
          </w:p>
        </w:tc>
        <w:tc>
          <w:tcPr>
            <w:tcW w:type="dxa" w:w="115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MITIGATED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TD-035</w:t>
            </w:r>
          </w:p>
        </w:tc>
        <w:tc>
          <w:tcPr>
            <w:tcW w:type="dxa" w:w="360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Opportunity edge with zero requested ratio was clamped to 10% sell</w:t>
            </w:r>
          </w:p>
        </w:tc>
        <w:tc>
          <w:tcPr>
            <w:tcW w:type="dxa" w:w="53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Fail closed with OPPORTUNITY_RATIO_NOT_POSITIVE and Golden test</w:t>
            </w:r>
          </w:p>
        </w:tc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IN_PROGRESS</w:t>
            </w:r>
          </w:p>
        </w:tc>
      </w:tr>
      <w:tr>
        <w:tc>
          <w:tcPr>
            <w:tcW w:type="dxa" w:w="79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TD-039</w:t>
            </w:r>
          </w:p>
        </w:tc>
        <w:tc>
          <w:tcPr>
            <w:tcW w:type="dxa" w:w="360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pnpm lockfile still cannot be generated in isolated environment</w:t>
            </w:r>
          </w:p>
        </w:tc>
        <w:tc>
          <w:tcPr>
            <w:tcW w:type="dxa" w:w="532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Generate and review pnpm-lock.yaml on approved connected runner; frozen CI only</w:t>
            </w:r>
          </w:p>
        </w:tc>
        <w:tc>
          <w:tcPr>
            <w:tcW w:type="dxa" w:w="115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OPEN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TD-040</w:t>
            </w:r>
          </w:p>
        </w:tc>
        <w:tc>
          <w:tcPr>
            <w:tcW w:type="dxa" w:w="360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v12.3 C# and PostgreSQL changes are statically validated only</w:t>
            </w:r>
          </w:p>
        </w:tc>
        <w:tc>
          <w:tcPr>
            <w:tcW w:type="dxa" w:w="532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Run .NET 10 build/test and PostgreSQL fresh/upgrade/re-run/failure rehearsal</w:t>
            </w:r>
          </w:p>
        </w:tc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4"/>
              </w:rPr>
              <w:t>OPEN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10. 20영업일 재착수와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633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핵심 작업</w:t>
            </w:r>
          </w:p>
        </w:tc>
        <w:tc>
          <w:tcPr>
            <w:tcW w:type="dxa" w:w="288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완료 증거</w:t>
            </w:r>
          </w:p>
        </w:tc>
      </w:tr>
      <w:tr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D1~D3</w:t>
            </w:r>
          </w:p>
        </w:tc>
        <w:tc>
          <w:tcPr>
            <w:tcW w:type="dxa" w:w="63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기준선·Source Coverage·Decision Log·자동주문 OFF</w:t>
            </w:r>
          </w:p>
        </w:tc>
        <w:tc>
          <w:tcPr>
            <w:tcW w:type="dxa" w:w="288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Steering sign-off, ID 중복 0</w:t>
            </w:r>
          </w:p>
        </w:tc>
      </w:tr>
      <w:tr>
        <w:tc>
          <w:tcPr>
            <w:tcW w:type="dxa" w:w="115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D4~D6</w:t>
            </w:r>
          </w:p>
        </w:tc>
        <w:tc>
          <w:tcPr>
            <w:tcW w:type="dxa" w:w="63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.NET/Node/pnpm lock·secret/env·Gitea CI</w:t>
            </w:r>
          </w:p>
        </w:tc>
        <w:tc>
          <w:tcPr>
            <w:tcW w:type="dxa" w:w="288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reproducible bootstrap green</w:t>
            </w:r>
          </w:p>
        </w:tc>
      </w:tr>
      <w:tr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D7~D10</w:t>
            </w:r>
          </w:p>
        </w:tc>
        <w:tc>
          <w:tcPr>
            <w:tcW w:type="dxa" w:w="63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DbUp 4시나리오·Auth·Outbox/Inbox·Architecture</w:t>
            </w:r>
          </w:p>
        </w:tc>
        <w:tc>
          <w:tcPr>
            <w:tcW w:type="dxa" w:w="288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G0 통과</w:t>
            </w:r>
          </w:p>
        </w:tc>
      </w:tr>
      <w:tr>
        <w:tc>
          <w:tcPr>
            <w:tcW w:type="dxa" w:w="115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D11~D14</w:t>
            </w:r>
          </w:p>
        </w:tc>
        <w:tc>
          <w:tcPr>
            <w:tcW w:type="dxa" w:w="63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SecurityMaster·MarketData·PIT·CA·DQ·semantics v2</w:t>
            </w:r>
          </w:p>
        </w:tc>
        <w:tc>
          <w:tcPr>
            <w:tcW w:type="dxa" w:w="288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replay hash 동일, lookahead 0</w:t>
            </w:r>
          </w:p>
        </w:tc>
      </w:tr>
      <w:tr>
        <w:tc>
          <w:tcPr>
            <w:tcW w:type="dxa" w:w="1152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D15~D17</w:t>
            </w:r>
          </w:p>
        </w:tc>
        <w:tc>
          <w:tcPr>
            <w:tcW w:type="dxa" w:w="6336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Evidence·Sell Policy·Reentry Golden·C#↔Python</w:t>
            </w:r>
          </w:p>
        </w:tc>
        <w:tc>
          <w:tcPr>
            <w:tcW w:type="dxa" w:w="2880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G2-A 통과</w:t>
            </w:r>
          </w:p>
        </w:tc>
      </w:tr>
      <w:tr>
        <w:tc>
          <w:tcPr>
            <w:tcW w:type="dxa" w:w="1152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D18~D20</w:t>
            </w:r>
          </w:p>
        </w:tc>
        <w:tc>
          <w:tcPr>
            <w:tcW w:type="dxa" w:w="6336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Decision API·PolicyTrace FE·OTel E2E</w:t>
            </w:r>
          </w:p>
        </w:tc>
        <w:tc>
          <w:tcPr>
            <w:tcW w:type="dxa" w:w="2880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첫 E2E Slice Done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11. 검증 결과와 정직한 한계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316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검증</w:t>
            </w:r>
          </w:p>
        </w:tc>
        <w:tc>
          <w:tcPr>
            <w:tcW w:type="dxa" w:w="230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결과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해석</w:t>
            </w:r>
          </w:p>
        </w:tc>
      </w:tr>
      <w:tr>
        <w:tc>
          <w:tcPr>
            <w:tcW w:type="dxa" w:w="316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정적 패키지 검증</w:t>
            </w:r>
          </w:p>
        </w:tc>
        <w:tc>
          <w:tcPr>
            <w:tcW w:type="dxa" w:w="230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17 PASS / 4 WARN / 0 FAIL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구조·추적·계약 token 검증</w:t>
            </w:r>
          </w:p>
        </w:tc>
      </w:tr>
      <w:tr>
        <w:tc>
          <w:tcPr>
            <w:tcW w:type="dxa" w:w="316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Python 정책 회귀</w:t>
            </w:r>
          </w:p>
        </w:tc>
        <w:tc>
          <w:tcPr>
            <w:tcW w:type="dxa" w:w="230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4 PASS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연구 계약 회귀</w:t>
            </w:r>
          </w:p>
        </w:tc>
      </w:tr>
      <w:tr>
        <w:tc>
          <w:tcPr>
            <w:tcW w:type="dxa" w:w="316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스캐폴더 테스트</w:t>
            </w:r>
          </w:p>
        </w:tc>
        <w:tc>
          <w:tcPr>
            <w:tcW w:type="dxa" w:w="230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2 PASS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dry-run·검증·결정적 출력</w:t>
            </w:r>
          </w:p>
        </w:tc>
      </w:tr>
      <w:tr>
        <w:tc>
          <w:tcPr>
            <w:tcW w:type="dxa" w:w="316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DOCX 렌더 QA</w:t>
            </w:r>
          </w:p>
        </w:tc>
        <w:tc>
          <w:tcPr>
            <w:tcW w:type="dxa" w:w="230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7페이지 PASS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클리핑·중첩·빈 페이지 없음</w:t>
            </w:r>
          </w:p>
        </w:tc>
      </w:tr>
      <w:tr>
        <w:tc>
          <w:tcPr>
            <w:tcW w:type="dxa" w:w="316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.NET restore/build/test</w:t>
            </w:r>
          </w:p>
        </w:tc>
        <w:tc>
          <w:tcPr>
            <w:tcW w:type="dxa" w:w="230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SDK 부재; G0 차단</w:t>
            </w:r>
          </w:p>
        </w:tc>
      </w:tr>
      <w:tr>
        <w:tc>
          <w:tcPr>
            <w:tcW w:type="dxa" w:w="316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pnpm frozen/typecheck/test/build</w:t>
            </w:r>
          </w:p>
        </w:tc>
        <w:tc>
          <w:tcPr>
            <w:tcW w:type="dxa" w:w="230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pnpm-lock·도구 부재; G0 차단</w:t>
            </w:r>
          </w:p>
        </w:tc>
      </w:tr>
      <w:tr>
        <w:tc>
          <w:tcPr>
            <w:tcW w:type="dxa" w:w="316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PostgreSQL DbUp rehearsal</w:t>
            </w:r>
          </w:p>
        </w:tc>
        <w:tc>
          <w:tcPr>
            <w:tcW w:type="dxa" w:w="230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60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DB client 부재; G0 차단</w:t>
            </w:r>
          </w:p>
        </w:tc>
      </w:tr>
      <w:tr>
        <w:tc>
          <w:tcPr>
            <w:tcW w:type="dxa" w:w="316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252거래일 Shadow/PBO/DSR</w:t>
            </w:r>
          </w:p>
        </w:tc>
        <w:tc>
          <w:tcPr>
            <w:tcW w:type="dxa" w:w="230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미충족</w:t>
            </w:r>
          </w:p>
        </w:tc>
        <w:tc>
          <w:tcPr>
            <w:tcW w:type="dxa" w:w="4608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G4 차단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2CC"/>
          </w:tcPr>
          <w:p>
            <w:pPr>
              <w:spacing w:after="80"/>
            </w:pPr>
            <w:r>
              <w:rPr>
                <w:rFonts w:ascii="NanumSquare" w:hAnsi="NanumSquare" w:eastAsia="NanumSquare"/>
              </w:rPr>
            </w:r>
            <w:r>
              <w:rPr>
                <w:rFonts w:ascii="NanumSquare" w:hAnsi="NanumSquare" w:eastAsia="NanumSquare"/>
                <w:b/>
                <w:color w:val="1F4E79"/>
                <w:sz w:val="22"/>
              </w:rPr>
              <w:t>Go 정의</w:t>
              <w:br/>
            </w:r>
            <w:r>
              <w:rPr>
                <w:rFonts w:ascii="NanumSquare" w:hAnsi="NanumSquare" w:eastAsia="NanumSquare"/>
                <w:sz w:val="19"/>
              </w:rPr>
              <w:t>코드가 존재하는 상태가 아니라 Source→Requirement→Policy/Data→API/DB/Job/UI→Test→PR→Release Evidence가 연결되고 운영·준법 Gate가 통과된 상태다. 현재 패키지는 생산준비 완료가 아니다.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부록 A. 패키지 산출물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302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734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경로</w:t>
            </w:r>
          </w:p>
        </w:tc>
      </w:tr>
      <w:tr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v12.3 제안서</w:t>
            </w:r>
          </w:p>
        </w:tc>
        <w:tc>
          <w:tcPr>
            <w:tcW w:type="dxa" w:w="73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docs/v12_3/K-ArtSell_Aegis_v12_3_실행검증_통합고도화_제안서.docx</w:t>
            </w:r>
          </w:p>
        </w:tc>
      </w:tr>
      <w:tr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26 Slice</w:t>
            </w:r>
          </w:p>
        </w:tc>
        <w:tc>
          <w:tcPr>
            <w:tcW w:type="dxa" w:w="734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docs/v12_3/06_SLICE_CATALOGUE.csv</w:t>
            </w:r>
          </w:p>
        </w:tc>
      </w:tr>
      <w:tr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상세 WBS 250</w:t>
            </w:r>
          </w:p>
        </w:tc>
        <w:tc>
          <w:tcPr>
            <w:tcW w:type="dxa" w:w="73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docs/v12_3/07_DETAILED_WBS_MASTER.csv</w:t>
            </w:r>
          </w:p>
        </w:tc>
      </w:tr>
      <w:tr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기술부채 40</w:t>
            </w:r>
          </w:p>
        </w:tc>
        <w:tc>
          <w:tcPr>
            <w:tcW w:type="dxa" w:w="734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docs/v12_3/08_TECH_DEBT_REGISTER.csv</w:t>
            </w:r>
          </w:p>
        </w:tc>
      </w:tr>
      <w:tr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추적성/Decision</w:t>
            </w:r>
          </w:p>
        </w:tc>
        <w:tc>
          <w:tcPr>
            <w:tcW w:type="dxa" w:w="73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docs/v12_3/09_TRACEABILITY_MATRIX.csv, 10_DECISION_LOG.csv</w:t>
            </w:r>
          </w:p>
        </w:tc>
      </w:tr>
      <w:tr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계약 registry</w:t>
            </w:r>
          </w:p>
        </w:tc>
        <w:tc>
          <w:tcPr>
            <w:tcW w:type="dxa" w:w="734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contracts/policies, contracts/events, contracts/metrics</w:t>
            </w:r>
          </w:p>
        </w:tc>
      </w:tr>
      <w:tr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.NET/Vue/SQL/Hangfire 템플릿</w:t>
            </w:r>
          </w:p>
        </w:tc>
        <w:tc>
          <w:tcPr>
            <w:tcW w:type="dxa" w:w="73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src/, frontend/, templates/, scripts/scaffold_slice.py</w:t>
            </w:r>
          </w:p>
        </w:tc>
      </w:tr>
      <w:tr>
        <w:tc>
          <w:tcPr>
            <w:tcW w:type="dxa" w:w="302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원본 첨부 7개</w:t>
            </w:r>
          </w:p>
        </w:tc>
        <w:tc>
          <w:tcPr>
            <w:tcW w:type="dxa" w:w="7344"/>
            <w:shd w:fill="EEF3F8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attachments/current_session/</w:t>
            </w:r>
          </w:p>
        </w:tc>
      </w:tr>
      <w:tr>
        <w:tc>
          <w:tcPr>
            <w:tcW w:type="dxa" w:w="302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무결성</w:t>
            </w:r>
          </w:p>
        </w:tc>
        <w:tc>
          <w:tcPr>
            <w:tcW w:type="dxa" w:w="7344"/>
            <w:vAlign w:val="center"/>
          </w:tcPr>
          <w:p>
            <w:pPr>
              <w:spacing w:after="0" w:before="0"/>
            </w:pPr>
            <w:r/>
            <w:r>
              <w:rPr>
                <w:rFonts w:ascii="NanumSquare" w:hAnsi="NanumSquare" w:eastAsia="NanumSquare"/>
                <w:b w:val="0"/>
                <w:sz w:val="16"/>
              </w:rPr>
              <w:t>PACKAGE_MANIFEST.json, SHA256SUMS.txt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부록 B. 최종 체크리스트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7개 첨부가 원본 그대로 포함되고 SHA-256이 기록되었다.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자동주문/KIS 제출 Capability가 startup/config/runtime에서 OFF다.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legacy ambiguous weight context는 semantics v2 재구축 전 결정에 사용되지 않는다.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Opportunity edge 양수·ratio 0이 자동 10% 매도로 변환되지 않는다.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정책 ID·priority·threshold가 JSON contract와 C#에서 교차검증된다.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Decision/API/Event/DB에 contract/schema version이 보존된다.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미확정 survival cooldown·hard impairment severity는 Decision Log에 차단되어 있다.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FE는 Zod runtime validation과 ordered policy trace를 사용한다.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250 WBS가 Requirement/API/DB/Job/UI/Test/Gate에 연결된다.</w:t>
      </w:r>
    </w:p>
    <w:p>
      <w:pPr>
        <w:spacing w:after="0" w:line="240" w:lineRule="auto"/>
      </w:pPr>
      <w:r>
        <w:rPr>
          <w:b/>
          <w:sz w:val="16"/>
        </w:rPr>
        <w:t xml:space="preserve">□ </w:t>
      </w:r>
      <w:r>
        <w:rPr>
          <w:sz w:val="16"/>
        </w:rPr>
        <w:t>실행하지 않은 build/migration/Shadow를 PASS로 주장하지 않는다.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5"/>
      </w:rPr>
      <w:t xml:space="preserve">RESEARCH_CANDIDATE_NOT_PRODUCTION · 투자자문형 우선 · 자동주문/KIS 제출 OFF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anumSquare" w:hAnsi="NanumSquare" w:eastAsia="NanumSquare"/>
        <w:sz w:val="16"/>
      </w:rPr>
      <w:t>K-ArtSell Aegis | 실행·검증 통합 고도화 제안서 v12.3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NanumSquare" w:hAnsi="NanumSquare" w:eastAsia="NanumSquare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NanumSquare" w:hAnsi="NanumSquare" w:eastAsia="NanumSquare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Square" w:hAnsi="NanumSquare" w:eastAsia="NanumSquare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anumSquare" w:hAnsi="NanumSquare" w:eastAsia="NanumSquare"/>
      <w:b/>
      <w:color w:val="17365D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NanumSquare" w:hAnsi="NanumSquare" w:eastAsia="NanumSquare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anumSquare" w:hAnsi="NanumSquare" w:eastAsia="NanumSquar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anumSquare" w:hAnsi="NanumSquare" w:eastAsia="NanumSquar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K-ArtSell Aegis 실행·검증 누적 통합 고도화 제안서 v12.3</dc:title>
  <dc:subject>알고리즘·데이터 정합성·BE/FE·WBS·.NET 10 템플릿</dc:subject>
  <dc:creator>K-ArtSell Aegis</dc:creator>
  <cp:keywords>K-ArtSell,Aegis,.NET 10,Vertical Slice,PIT,매도,재진입,WBS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